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47CD4" w14:textId="36EFFDD3" w:rsidR="00FE19B9" w:rsidRPr="00002291" w:rsidRDefault="00002291" w:rsidP="004B53B3">
      <w:pPr>
        <w:pStyle w:val="Heading1"/>
        <w:jc w:val="center"/>
        <w:rPr>
          <w:rFonts w:ascii="Arial" w:hAnsi="Arial" w:cs="Arial"/>
          <w:color w:val="auto"/>
        </w:rPr>
      </w:pPr>
      <w:r w:rsidRPr="00002291">
        <w:rPr>
          <w:rFonts w:ascii="Arial" w:hAnsi="Arial" w:cs="Arial"/>
          <w:color w:val="auto"/>
        </w:rPr>
        <w:t>Secret Shopper Encounter Form</w:t>
      </w:r>
    </w:p>
    <w:p w14:paraId="5FF5B857" w14:textId="77777777" w:rsidR="00FE19B9" w:rsidRPr="00002291" w:rsidRDefault="00002291">
      <w:pPr>
        <w:pStyle w:val="Heading2"/>
        <w:rPr>
          <w:rFonts w:ascii="Arial" w:hAnsi="Arial" w:cs="Arial"/>
          <w:color w:val="auto"/>
        </w:rPr>
      </w:pPr>
      <w:r w:rsidRPr="00002291">
        <w:rPr>
          <w:rFonts w:ascii="Arial" w:hAnsi="Arial" w:cs="Arial"/>
          <w:color w:val="auto"/>
        </w:rPr>
        <w:t>Instructions</w:t>
      </w:r>
    </w:p>
    <w:p w14:paraId="09607B01" w14:textId="77777777" w:rsidR="0008454C" w:rsidRDefault="00002291" w:rsidP="004B53B3">
      <w:pPr>
        <w:jc w:val="both"/>
        <w:rPr>
          <w:rFonts w:ascii="Arial" w:hAnsi="Arial" w:cs="Arial"/>
        </w:rPr>
      </w:pPr>
      <w:r w:rsidRPr="00002291">
        <w:rPr>
          <w:rFonts w:ascii="Arial" w:hAnsi="Arial" w:cs="Arial"/>
        </w:rPr>
        <w:t xml:space="preserve">Complete this form immediately after any interaction you believe may involve a secret shopper. Document only factual details. Do not request additional personal information from the individual. Submit the completed form to </w:t>
      </w:r>
      <w:r>
        <w:rPr>
          <w:rFonts w:ascii="Arial" w:hAnsi="Arial" w:cs="Arial"/>
        </w:rPr>
        <w:t>the</w:t>
      </w:r>
      <w:r w:rsidRPr="00002291">
        <w:rPr>
          <w:rFonts w:ascii="Arial" w:hAnsi="Arial" w:cs="Arial"/>
        </w:rPr>
        <w:t xml:space="preserve"> clinic manager before the end of your shift.</w:t>
      </w:r>
      <w:r w:rsidR="009E5A38">
        <w:rPr>
          <w:rFonts w:ascii="Arial" w:hAnsi="Arial" w:cs="Arial"/>
        </w:rPr>
        <w:t xml:space="preserve"> This form is for internal use only. The use of the health information included on this form is authorized pursuant to section 27(1)(g) of the</w:t>
      </w:r>
      <w:r w:rsidR="00383A18">
        <w:rPr>
          <w:rFonts w:ascii="Arial" w:hAnsi="Arial" w:cs="Arial"/>
        </w:rPr>
        <w:t xml:space="preserve"> Alberta</w:t>
      </w:r>
      <w:r w:rsidR="009E5A38">
        <w:rPr>
          <w:rFonts w:ascii="Arial" w:hAnsi="Arial" w:cs="Arial"/>
        </w:rPr>
        <w:t xml:space="preserve"> </w:t>
      </w:r>
      <w:r w:rsidR="009E5A38" w:rsidRPr="009E5A38">
        <w:rPr>
          <w:rFonts w:ascii="Arial" w:hAnsi="Arial" w:cs="Arial"/>
          <w:i/>
        </w:rPr>
        <w:t>Health Information Act</w:t>
      </w:r>
      <w:r w:rsidR="009E5A38">
        <w:rPr>
          <w:rFonts w:ascii="Arial" w:hAnsi="Arial" w:cs="Arial"/>
        </w:rPr>
        <w:t xml:space="preserve">, </w:t>
      </w:r>
      <w:r w:rsidR="009E5A38" w:rsidRPr="009E5A38">
        <w:rPr>
          <w:rFonts w:ascii="Arial" w:hAnsi="Arial" w:cs="Arial"/>
        </w:rPr>
        <w:t>RSA 2000, c H-5</w:t>
      </w:r>
      <w:r w:rsidR="009E5A38">
        <w:rPr>
          <w:rFonts w:ascii="Arial" w:hAnsi="Arial" w:cs="Arial"/>
        </w:rPr>
        <w:t>.</w:t>
      </w:r>
    </w:p>
    <w:p w14:paraId="555B9354" w14:textId="77777777" w:rsidR="0008454C" w:rsidRPr="00002291" w:rsidRDefault="0008454C" w:rsidP="0008454C">
      <w:pPr>
        <w:pStyle w:val="Heading2"/>
        <w:jc w:val="both"/>
        <w:rPr>
          <w:rFonts w:ascii="Arial" w:hAnsi="Arial" w:cs="Arial"/>
          <w:color w:val="auto"/>
        </w:rPr>
      </w:pPr>
      <w:r w:rsidRPr="00002291">
        <w:rPr>
          <w:rFonts w:ascii="Arial" w:hAnsi="Arial" w:cs="Arial"/>
          <w:color w:val="auto"/>
        </w:rPr>
        <w:t>Confidentiality Notice</w:t>
      </w:r>
    </w:p>
    <w:p w14:paraId="70ADCE06" w14:textId="73F3D46E" w:rsidR="00FE19B9" w:rsidRPr="00002291" w:rsidRDefault="0008454C" w:rsidP="004B53B3">
      <w:pPr>
        <w:jc w:val="both"/>
        <w:rPr>
          <w:rFonts w:ascii="Arial" w:hAnsi="Arial" w:cs="Arial"/>
        </w:rPr>
      </w:pPr>
      <w:r w:rsidRPr="00002291">
        <w:rPr>
          <w:rFonts w:ascii="Arial" w:hAnsi="Arial" w:cs="Arial"/>
        </w:rPr>
        <w:t xml:space="preserve">This </w:t>
      </w:r>
      <w:r>
        <w:rPr>
          <w:rFonts w:ascii="Arial" w:hAnsi="Arial" w:cs="Arial"/>
        </w:rPr>
        <w:t>form</w:t>
      </w:r>
      <w:r w:rsidRPr="00002291">
        <w:rPr>
          <w:rFonts w:ascii="Arial" w:hAnsi="Arial" w:cs="Arial"/>
        </w:rPr>
        <w:t xml:space="preserve"> is for internal quality assurance and compliance purposes only. Do not share this form outside the clinic</w:t>
      </w:r>
      <w:r w:rsidR="00F01F00">
        <w:rPr>
          <w:rFonts w:ascii="Arial" w:hAnsi="Arial" w:cs="Arial"/>
        </w:rPr>
        <w:t>,</w:t>
      </w:r>
      <w:r w:rsidRPr="00002291">
        <w:rPr>
          <w:rFonts w:ascii="Arial" w:hAnsi="Arial" w:cs="Arial"/>
        </w:rPr>
        <w:t xml:space="preserve"> except as required by law or internal policy.</w:t>
      </w:r>
      <w:r w:rsidR="009E5A38">
        <w:rPr>
          <w:rFonts w:ascii="Arial" w:hAnsi="Arial" w:cs="Arial"/>
        </w:rPr>
        <w:t xml:space="preserve">  </w:t>
      </w:r>
    </w:p>
    <w:p w14:paraId="56C5B603" w14:textId="77777777" w:rsidR="00FE19B9" w:rsidRPr="00002291" w:rsidRDefault="00002291">
      <w:pPr>
        <w:pStyle w:val="Heading2"/>
        <w:rPr>
          <w:rFonts w:ascii="Arial" w:hAnsi="Arial" w:cs="Arial"/>
          <w:color w:val="auto"/>
        </w:rPr>
      </w:pPr>
      <w:r w:rsidRPr="00002291">
        <w:rPr>
          <w:rFonts w:ascii="Arial" w:hAnsi="Arial" w:cs="Arial"/>
          <w:color w:val="auto"/>
        </w:rPr>
        <w:t>1. Staff Member Information</w:t>
      </w:r>
    </w:p>
    <w:p w14:paraId="79E4786A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Name:</w:t>
      </w:r>
      <w:r w:rsidR="004B53B3" w:rsidRPr="00002291">
        <w:rPr>
          <w:rFonts w:ascii="Arial" w:hAnsi="Arial" w:cs="Arial"/>
        </w:rPr>
        <w:t xml:space="preserve"> ______________________</w:t>
      </w:r>
    </w:p>
    <w:p w14:paraId="4CEC66DB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Role/Position:</w:t>
      </w:r>
      <w:r w:rsidR="004B53B3" w:rsidRPr="00002291">
        <w:rPr>
          <w:rFonts w:ascii="Arial" w:hAnsi="Arial" w:cs="Arial"/>
        </w:rPr>
        <w:t xml:space="preserve"> _________________</w:t>
      </w:r>
    </w:p>
    <w:p w14:paraId="2432AC36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Date of Report</w:t>
      </w:r>
      <w:r w:rsidR="004B53B3" w:rsidRPr="00002291">
        <w:rPr>
          <w:rFonts w:ascii="Arial" w:hAnsi="Arial" w:cs="Arial"/>
        </w:rPr>
        <w:t xml:space="preserve"> (mm/dd/</w:t>
      </w:r>
      <w:proofErr w:type="spellStart"/>
      <w:r w:rsidR="004B53B3" w:rsidRPr="00002291">
        <w:rPr>
          <w:rFonts w:ascii="Arial" w:hAnsi="Arial" w:cs="Arial"/>
        </w:rPr>
        <w:t>yyyy</w:t>
      </w:r>
      <w:proofErr w:type="spellEnd"/>
      <w:r w:rsidR="004B53B3" w:rsidRPr="00002291">
        <w:rPr>
          <w:rFonts w:ascii="Arial" w:hAnsi="Arial" w:cs="Arial"/>
        </w:rPr>
        <w:t>)</w:t>
      </w:r>
      <w:r w:rsidRPr="00002291">
        <w:rPr>
          <w:rFonts w:ascii="Arial" w:hAnsi="Arial" w:cs="Arial"/>
        </w:rPr>
        <w:t>:</w:t>
      </w:r>
      <w:r w:rsidR="004B53B3" w:rsidRPr="00002291">
        <w:rPr>
          <w:rFonts w:ascii="Arial" w:hAnsi="Arial" w:cs="Arial"/>
        </w:rPr>
        <w:t xml:space="preserve"> _________________</w:t>
      </w:r>
    </w:p>
    <w:p w14:paraId="4705667D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Shift Time:</w:t>
      </w:r>
      <w:r w:rsidR="004B53B3" w:rsidRPr="00002291">
        <w:rPr>
          <w:rFonts w:ascii="Arial" w:hAnsi="Arial" w:cs="Arial"/>
        </w:rPr>
        <w:t xml:space="preserve"> ______________</w:t>
      </w:r>
    </w:p>
    <w:p w14:paraId="35399F34" w14:textId="77777777" w:rsidR="00FE19B9" w:rsidRPr="00002291" w:rsidRDefault="00002291">
      <w:pPr>
        <w:pStyle w:val="Heading2"/>
        <w:rPr>
          <w:rFonts w:ascii="Arial" w:hAnsi="Arial" w:cs="Arial"/>
          <w:color w:val="auto"/>
        </w:rPr>
      </w:pPr>
      <w:r w:rsidRPr="00002291">
        <w:rPr>
          <w:rFonts w:ascii="Arial" w:hAnsi="Arial" w:cs="Arial"/>
          <w:color w:val="auto"/>
        </w:rPr>
        <w:t>2. Patient / Visitor Details</w:t>
      </w:r>
    </w:p>
    <w:p w14:paraId="7E9D66E7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Name Provided (if any):</w:t>
      </w:r>
      <w:r w:rsidR="004B53B3" w:rsidRPr="00002291">
        <w:rPr>
          <w:rFonts w:ascii="Arial" w:hAnsi="Arial" w:cs="Arial"/>
        </w:rPr>
        <w:t xml:space="preserve"> _________________________________________________</w:t>
      </w:r>
    </w:p>
    <w:p w14:paraId="7781A406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Gender / Approx. Age (estimated):</w:t>
      </w:r>
      <w:r w:rsidR="004B53B3" w:rsidRPr="00002291">
        <w:rPr>
          <w:rFonts w:ascii="Arial" w:hAnsi="Arial" w:cs="Arial"/>
        </w:rPr>
        <w:t xml:space="preserve"> ________________________________________</w:t>
      </w:r>
    </w:p>
    <w:p w14:paraId="437E80FA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Description (brief, objective):</w:t>
      </w:r>
      <w:r w:rsidR="004B53B3" w:rsidRPr="00002291">
        <w:rPr>
          <w:rFonts w:ascii="Arial" w:hAnsi="Arial" w:cs="Arial"/>
        </w:rPr>
        <w:t xml:space="preserve"> _____________________________________________</w:t>
      </w:r>
    </w:p>
    <w:p w14:paraId="6726C7F7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Date and Time of Encounter:</w:t>
      </w:r>
      <w:r w:rsidR="004B53B3" w:rsidRPr="00002291">
        <w:rPr>
          <w:rFonts w:ascii="Arial" w:hAnsi="Arial" w:cs="Arial"/>
        </w:rPr>
        <w:t xml:space="preserve"> _____________________________________________</w:t>
      </w:r>
    </w:p>
    <w:p w14:paraId="55D24411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Location in Clinic:</w:t>
      </w:r>
      <w:r w:rsidR="004B53B3" w:rsidRPr="00002291">
        <w:rPr>
          <w:rFonts w:ascii="Arial" w:hAnsi="Arial" w:cs="Arial"/>
        </w:rPr>
        <w:t xml:space="preserve"> ______________________</w:t>
      </w:r>
    </w:p>
    <w:p w14:paraId="7E8A2B3F" w14:textId="77777777" w:rsidR="00FE19B9" w:rsidRPr="00002291" w:rsidRDefault="00002291">
      <w:pPr>
        <w:pStyle w:val="Heading2"/>
        <w:rPr>
          <w:rFonts w:ascii="Arial" w:hAnsi="Arial" w:cs="Arial"/>
          <w:color w:val="auto"/>
        </w:rPr>
      </w:pPr>
      <w:r w:rsidRPr="00002291">
        <w:rPr>
          <w:rFonts w:ascii="Arial" w:hAnsi="Arial" w:cs="Arial"/>
          <w:color w:val="auto"/>
        </w:rPr>
        <w:t>3. Reason for Staff Suspicion</w:t>
      </w:r>
    </w:p>
    <w:p w14:paraId="15A9FF62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Asked unusual procedural or policy-testing questions</w:t>
      </w:r>
    </w:p>
    <w:p w14:paraId="35B710DE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Attempted to bypass or challenge standard </w:t>
      </w:r>
      <w:r w:rsidR="00334224" w:rsidRPr="00002291">
        <w:rPr>
          <w:rFonts w:ascii="Arial" w:hAnsi="Arial" w:cs="Arial"/>
        </w:rPr>
        <w:t xml:space="preserve">policies, </w:t>
      </w:r>
      <w:r w:rsidR="004B53B3" w:rsidRPr="00002291">
        <w:rPr>
          <w:rFonts w:ascii="Arial" w:hAnsi="Arial" w:cs="Arial"/>
        </w:rPr>
        <w:t>procedures</w:t>
      </w:r>
      <w:r w:rsidR="00334224" w:rsidRPr="00002291">
        <w:rPr>
          <w:rFonts w:ascii="Arial" w:hAnsi="Arial" w:cs="Arial"/>
        </w:rPr>
        <w:t>, or practices</w:t>
      </w:r>
    </w:p>
    <w:p w14:paraId="4B0EEC50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Inconsistencies in story, purpose, or information provided</w:t>
      </w:r>
    </w:p>
    <w:p w14:paraId="168CA6D6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Refused standard identification or intake steps</w:t>
      </w:r>
    </w:p>
    <w:p w14:paraId="2CE91731" w14:textId="77777777" w:rsidR="00FE19B9" w:rsidRPr="00002291" w:rsidRDefault="00002291" w:rsidP="0008454C">
      <w:pPr>
        <w:keepNext/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lastRenderedPageBreak/>
        <w:t>☐</w:t>
      </w:r>
      <w:r w:rsidRPr="00002291">
        <w:rPr>
          <w:rFonts w:ascii="Arial" w:hAnsi="Arial" w:cs="Arial"/>
        </w:rPr>
        <w:t xml:space="preserve"> Other (describe):</w:t>
      </w:r>
    </w:p>
    <w:p w14:paraId="052B762A" w14:textId="77777777" w:rsidR="00334224" w:rsidRPr="00002291" w:rsidRDefault="00334224">
      <w:pPr>
        <w:rPr>
          <w:rFonts w:ascii="Arial" w:hAnsi="Arial" w:cs="Arial"/>
        </w:rPr>
      </w:pPr>
      <w:r w:rsidRPr="00002291">
        <w:rPr>
          <w:rFonts w:ascii="Arial" w:hAnsi="Arial" w:cs="Arial"/>
        </w:rPr>
        <w:t>____________________________________________________________________________________________________________________________________________</w:t>
      </w:r>
    </w:p>
    <w:p w14:paraId="6F60E80C" w14:textId="77777777" w:rsidR="00FE19B9" w:rsidRPr="00002291" w:rsidRDefault="00002291">
      <w:pPr>
        <w:pStyle w:val="Heading2"/>
        <w:rPr>
          <w:rFonts w:ascii="Arial" w:hAnsi="Arial" w:cs="Arial"/>
          <w:color w:val="auto"/>
        </w:rPr>
      </w:pPr>
      <w:r w:rsidRPr="00002291">
        <w:rPr>
          <w:rFonts w:ascii="Arial" w:hAnsi="Arial" w:cs="Arial"/>
          <w:color w:val="auto"/>
        </w:rPr>
        <w:t>4. Description of the Interaction</w:t>
      </w:r>
    </w:p>
    <w:p w14:paraId="73B2F670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Summary of what occurred:</w:t>
      </w:r>
    </w:p>
    <w:p w14:paraId="33A51E0D" w14:textId="77777777" w:rsidR="004B53B3" w:rsidRPr="00002291" w:rsidRDefault="004B53B3">
      <w:pPr>
        <w:rPr>
          <w:rFonts w:ascii="Arial" w:hAnsi="Arial" w:cs="Arial"/>
        </w:rPr>
      </w:pPr>
      <w:r w:rsidRPr="00002291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7E99D5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Questions asked</w:t>
      </w:r>
      <w:r w:rsidR="00334224" w:rsidRPr="00002291">
        <w:rPr>
          <w:rFonts w:ascii="Arial" w:hAnsi="Arial" w:cs="Arial"/>
        </w:rPr>
        <w:t xml:space="preserve"> by patient / visitor</w:t>
      </w:r>
      <w:r w:rsidRPr="00002291">
        <w:rPr>
          <w:rFonts w:ascii="Arial" w:hAnsi="Arial" w:cs="Arial"/>
        </w:rPr>
        <w:t xml:space="preserve"> (verbatim if possible):</w:t>
      </w:r>
    </w:p>
    <w:p w14:paraId="73E07AA9" w14:textId="77777777" w:rsidR="004B53B3" w:rsidRPr="00002291" w:rsidRDefault="004B53B3" w:rsidP="004B53B3">
      <w:pPr>
        <w:rPr>
          <w:rFonts w:ascii="Arial" w:hAnsi="Arial" w:cs="Arial"/>
        </w:rPr>
      </w:pPr>
      <w:r w:rsidRPr="00002291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CE9005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Staff responses / actions taken:</w:t>
      </w:r>
    </w:p>
    <w:p w14:paraId="6077D593" w14:textId="77777777" w:rsidR="004B53B3" w:rsidRPr="00002291" w:rsidRDefault="004B53B3">
      <w:pPr>
        <w:rPr>
          <w:rFonts w:ascii="Arial" w:hAnsi="Arial" w:cs="Arial"/>
        </w:rPr>
      </w:pPr>
      <w:r w:rsidRPr="00002291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49465C" w14:textId="77777777" w:rsidR="00FE19B9" w:rsidRPr="00002291" w:rsidRDefault="00002291">
      <w:pPr>
        <w:pStyle w:val="Heading2"/>
        <w:rPr>
          <w:rFonts w:ascii="Arial" w:hAnsi="Arial" w:cs="Arial"/>
          <w:color w:val="auto"/>
        </w:rPr>
      </w:pPr>
      <w:r w:rsidRPr="00002291">
        <w:rPr>
          <w:rFonts w:ascii="Arial" w:hAnsi="Arial" w:cs="Arial"/>
          <w:color w:val="auto"/>
        </w:rPr>
        <w:t>5. Documents, Records, or Processes Reviewed</w:t>
      </w:r>
    </w:p>
    <w:p w14:paraId="461D2F15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</w:t>
      </w:r>
      <w:r w:rsidR="004B53B3" w:rsidRPr="00002291">
        <w:rPr>
          <w:rFonts w:ascii="Arial" w:hAnsi="Arial" w:cs="Arial"/>
        </w:rPr>
        <w:t>Notice on standard invoicing practice</w:t>
      </w:r>
    </w:p>
    <w:p w14:paraId="68A4159D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Payment </w:t>
      </w:r>
      <w:r w:rsidR="00334224" w:rsidRPr="00002291">
        <w:rPr>
          <w:rFonts w:ascii="Arial" w:hAnsi="Arial" w:cs="Arial"/>
        </w:rPr>
        <w:t xml:space="preserve">or claims </w:t>
      </w:r>
      <w:r w:rsidRPr="00002291">
        <w:rPr>
          <w:rFonts w:ascii="Arial" w:hAnsi="Arial" w:cs="Arial"/>
        </w:rPr>
        <w:t>procedures</w:t>
      </w:r>
    </w:p>
    <w:p w14:paraId="79DE11D5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Appointment booking process</w:t>
      </w:r>
    </w:p>
    <w:p w14:paraId="575F0480" w14:textId="77777777" w:rsidR="00FE19B9" w:rsidRPr="00002291" w:rsidRDefault="00002291" w:rsidP="0008454C">
      <w:pPr>
        <w:keepNext/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lastRenderedPageBreak/>
        <w:t>☐</w:t>
      </w:r>
      <w:r w:rsidRPr="00002291">
        <w:rPr>
          <w:rFonts w:ascii="Arial" w:hAnsi="Arial" w:cs="Arial"/>
        </w:rPr>
        <w:t xml:space="preserve"> Other (describe):</w:t>
      </w:r>
    </w:p>
    <w:p w14:paraId="733C8088" w14:textId="77777777" w:rsidR="00334224" w:rsidRPr="00002291" w:rsidRDefault="00334224">
      <w:pPr>
        <w:rPr>
          <w:rFonts w:ascii="Arial" w:hAnsi="Arial" w:cs="Arial"/>
        </w:rPr>
      </w:pPr>
      <w:r w:rsidRPr="00002291">
        <w:rPr>
          <w:rFonts w:ascii="Arial" w:hAnsi="Arial" w:cs="Arial"/>
        </w:rPr>
        <w:t>____________________________________________________________________________________________________________________________________________</w:t>
      </w:r>
    </w:p>
    <w:p w14:paraId="731BE008" w14:textId="77777777" w:rsidR="00FE19B9" w:rsidRPr="00002291" w:rsidRDefault="00002291" w:rsidP="00334224">
      <w:pPr>
        <w:pStyle w:val="Heading2"/>
        <w:rPr>
          <w:rFonts w:ascii="Arial" w:hAnsi="Arial" w:cs="Arial"/>
          <w:color w:val="auto"/>
        </w:rPr>
      </w:pPr>
      <w:r w:rsidRPr="00002291">
        <w:rPr>
          <w:rFonts w:ascii="Arial" w:hAnsi="Arial" w:cs="Arial"/>
          <w:color w:val="auto"/>
        </w:rPr>
        <w:t>6. Any Requests Made by the Individual</w:t>
      </w:r>
    </w:p>
    <w:p w14:paraId="0F6E9236" w14:textId="77777777" w:rsidR="00FE19B9" w:rsidRPr="00002291" w:rsidRDefault="00002291" w:rsidP="00334224">
      <w:pPr>
        <w:keepNext/>
        <w:keepLines/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Request for </w:t>
      </w:r>
      <w:r w:rsidR="004B53B3" w:rsidRPr="00002291">
        <w:rPr>
          <w:rFonts w:ascii="Arial" w:hAnsi="Arial" w:cs="Arial"/>
        </w:rPr>
        <w:t>direct-billed plano eyewear</w:t>
      </w:r>
    </w:p>
    <w:p w14:paraId="1FEBEC79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Request for </w:t>
      </w:r>
      <w:r w:rsidR="004B53B3" w:rsidRPr="00002291">
        <w:rPr>
          <w:rFonts w:ascii="Arial" w:hAnsi="Arial" w:cs="Arial"/>
        </w:rPr>
        <w:t xml:space="preserve">adjustment to invoice </w:t>
      </w:r>
    </w:p>
    <w:p w14:paraId="38DBA30B" w14:textId="77777777" w:rsidR="00334224" w:rsidRPr="00002291" w:rsidRDefault="00334224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Request for separate dispensing of sunglass frames and prescription lenses</w:t>
      </w:r>
    </w:p>
    <w:p w14:paraId="5D0AA29A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Request for clarification on clinic policies</w:t>
      </w:r>
    </w:p>
    <w:p w14:paraId="7C0CE454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Request for supervisor or manager</w:t>
      </w:r>
    </w:p>
    <w:p w14:paraId="15A06A6C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Other (describe):</w:t>
      </w:r>
    </w:p>
    <w:p w14:paraId="461F671C" w14:textId="77777777" w:rsidR="00FE19B9" w:rsidRPr="00002291" w:rsidRDefault="00002291">
      <w:pPr>
        <w:pStyle w:val="Heading2"/>
        <w:rPr>
          <w:rFonts w:ascii="Arial" w:hAnsi="Arial" w:cs="Arial"/>
          <w:color w:val="auto"/>
        </w:rPr>
      </w:pPr>
      <w:r w:rsidRPr="00002291">
        <w:rPr>
          <w:rFonts w:ascii="Arial" w:hAnsi="Arial" w:cs="Arial"/>
          <w:color w:val="auto"/>
        </w:rPr>
        <w:t>7. Staff Observations</w:t>
      </w:r>
    </w:p>
    <w:p w14:paraId="3DC367A7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</w:t>
      </w:r>
      <w:proofErr w:type="spellStart"/>
      <w:r w:rsidRPr="00002291">
        <w:rPr>
          <w:rFonts w:ascii="Arial" w:hAnsi="Arial" w:cs="Arial"/>
        </w:rPr>
        <w:t>Behaviour</w:t>
      </w:r>
      <w:proofErr w:type="spellEnd"/>
      <w:r w:rsidRPr="00002291">
        <w:rPr>
          <w:rFonts w:ascii="Arial" w:hAnsi="Arial" w:cs="Arial"/>
        </w:rPr>
        <w:t xml:space="preserve"> </w:t>
      </w:r>
      <w:r w:rsidR="001F6110">
        <w:rPr>
          <w:rFonts w:ascii="Arial" w:hAnsi="Arial" w:cs="Arial"/>
        </w:rPr>
        <w:t>o</w:t>
      </w:r>
      <w:r w:rsidRPr="00002291">
        <w:rPr>
          <w:rFonts w:ascii="Arial" w:hAnsi="Arial" w:cs="Arial"/>
        </w:rPr>
        <w:t>bserved:</w:t>
      </w:r>
    </w:p>
    <w:p w14:paraId="0C6C3A47" w14:textId="77777777" w:rsidR="004B53B3" w:rsidRPr="00002291" w:rsidRDefault="004B53B3">
      <w:pPr>
        <w:rPr>
          <w:rFonts w:ascii="Arial" w:hAnsi="Arial" w:cs="Arial"/>
        </w:rPr>
      </w:pPr>
      <w:r w:rsidRPr="00002291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14:paraId="2F0469A5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Tone or manner of interaction:</w:t>
      </w:r>
    </w:p>
    <w:p w14:paraId="5755AD17" w14:textId="77777777" w:rsidR="004B53B3" w:rsidRPr="00002291" w:rsidRDefault="004B53B3">
      <w:pPr>
        <w:rPr>
          <w:rFonts w:ascii="Arial" w:hAnsi="Arial" w:cs="Arial"/>
        </w:rPr>
      </w:pPr>
      <w:r w:rsidRPr="00002291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14:paraId="0CDE3682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Any concerning conduct or red flags:</w:t>
      </w:r>
    </w:p>
    <w:p w14:paraId="43DDC2F6" w14:textId="77777777" w:rsidR="007908DC" w:rsidRPr="00002291" w:rsidRDefault="007908DC">
      <w:pPr>
        <w:rPr>
          <w:rFonts w:ascii="Arial" w:hAnsi="Arial" w:cs="Arial"/>
        </w:rPr>
      </w:pPr>
      <w:r w:rsidRPr="00002291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14:paraId="2D8D37E0" w14:textId="77777777" w:rsidR="00FE19B9" w:rsidRPr="00002291" w:rsidRDefault="00002291">
      <w:pPr>
        <w:pStyle w:val="Heading2"/>
        <w:rPr>
          <w:rFonts w:ascii="Arial" w:hAnsi="Arial" w:cs="Arial"/>
          <w:color w:val="auto"/>
        </w:rPr>
      </w:pPr>
      <w:r w:rsidRPr="00002291">
        <w:rPr>
          <w:rFonts w:ascii="Arial" w:hAnsi="Arial" w:cs="Arial"/>
          <w:color w:val="auto"/>
        </w:rPr>
        <w:t>8. Outcome of Encounter</w:t>
      </w:r>
    </w:p>
    <w:p w14:paraId="1DA5646B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Completed interaction without incident</w:t>
      </w:r>
    </w:p>
    <w:p w14:paraId="6D0A20C1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Escalated to supervisor/manager</w:t>
      </w:r>
    </w:p>
    <w:p w14:paraId="38977BAF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Visitor left before completion</w:t>
      </w:r>
      <w:r w:rsidR="004B53B3" w:rsidRPr="00002291">
        <w:rPr>
          <w:rFonts w:ascii="Arial" w:hAnsi="Arial" w:cs="Arial"/>
        </w:rPr>
        <w:t xml:space="preserve"> of transaction or service</w:t>
      </w:r>
    </w:p>
    <w:p w14:paraId="2670ADE3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Service declined / unable to proceed</w:t>
      </w:r>
    </w:p>
    <w:p w14:paraId="4BCB919D" w14:textId="77777777" w:rsidR="00FE19B9" w:rsidRPr="00002291" w:rsidRDefault="00002291" w:rsidP="0008454C">
      <w:pPr>
        <w:keepNext/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lastRenderedPageBreak/>
        <w:t>☐</w:t>
      </w:r>
      <w:r w:rsidRPr="00002291">
        <w:rPr>
          <w:rFonts w:ascii="Arial" w:hAnsi="Arial" w:cs="Arial"/>
        </w:rPr>
        <w:t xml:space="preserve"> Other:</w:t>
      </w:r>
    </w:p>
    <w:p w14:paraId="5B9E1E0F" w14:textId="77777777" w:rsidR="004B53B3" w:rsidRPr="00002291" w:rsidRDefault="004B53B3">
      <w:pPr>
        <w:rPr>
          <w:rFonts w:ascii="Arial" w:hAnsi="Arial" w:cs="Arial"/>
        </w:rPr>
      </w:pPr>
      <w:r w:rsidRPr="00002291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14:paraId="5BF4001C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Staff Follow-Up Needed:</w:t>
      </w:r>
    </w:p>
    <w:p w14:paraId="3AB52A22" w14:textId="77777777" w:rsidR="004B53B3" w:rsidRPr="00002291" w:rsidRDefault="004B53B3">
      <w:pPr>
        <w:rPr>
          <w:rFonts w:ascii="Arial" w:hAnsi="Arial" w:cs="Arial"/>
        </w:rPr>
      </w:pPr>
      <w:r w:rsidRPr="00002291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14:paraId="531E2CC6" w14:textId="77777777" w:rsidR="00FE19B9" w:rsidRPr="00002291" w:rsidRDefault="00002291">
      <w:pPr>
        <w:pStyle w:val="Heading2"/>
        <w:rPr>
          <w:rFonts w:ascii="Arial" w:hAnsi="Arial" w:cs="Arial"/>
          <w:color w:val="auto"/>
        </w:rPr>
      </w:pPr>
      <w:r w:rsidRPr="00002291">
        <w:rPr>
          <w:rFonts w:ascii="Arial" w:hAnsi="Arial" w:cs="Arial"/>
          <w:color w:val="auto"/>
        </w:rPr>
        <w:t>9. Manager/Supervisor Review</w:t>
      </w:r>
    </w:p>
    <w:p w14:paraId="47A87A47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Name:</w:t>
      </w:r>
    </w:p>
    <w:p w14:paraId="2567C12C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Date </w:t>
      </w:r>
      <w:r w:rsidR="001F6110">
        <w:rPr>
          <w:rFonts w:ascii="Arial" w:hAnsi="Arial" w:cs="Arial"/>
        </w:rPr>
        <w:t>r</w:t>
      </w:r>
      <w:r w:rsidRPr="00002291">
        <w:rPr>
          <w:rFonts w:ascii="Arial" w:hAnsi="Arial" w:cs="Arial"/>
        </w:rPr>
        <w:t>eviewed:</w:t>
      </w:r>
    </w:p>
    <w:p w14:paraId="186A847C" w14:textId="77777777" w:rsidR="00FE19B9" w:rsidRPr="00002291" w:rsidRDefault="00002291" w:rsidP="004B53B3">
      <w:pPr>
        <w:keepNext/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Comments / </w:t>
      </w:r>
      <w:r w:rsidR="001F6110">
        <w:rPr>
          <w:rFonts w:ascii="Arial" w:hAnsi="Arial" w:cs="Arial"/>
        </w:rPr>
        <w:t>f</w:t>
      </w:r>
      <w:r w:rsidRPr="00002291">
        <w:rPr>
          <w:rFonts w:ascii="Arial" w:hAnsi="Arial" w:cs="Arial"/>
        </w:rPr>
        <w:t>ollow-</w:t>
      </w:r>
      <w:r w:rsidR="001F6110">
        <w:rPr>
          <w:rFonts w:ascii="Arial" w:hAnsi="Arial" w:cs="Arial"/>
        </w:rPr>
        <w:t>u</w:t>
      </w:r>
      <w:r w:rsidRPr="00002291">
        <w:rPr>
          <w:rFonts w:ascii="Arial" w:hAnsi="Arial" w:cs="Arial"/>
        </w:rPr>
        <w:t xml:space="preserve">p </w:t>
      </w:r>
      <w:r w:rsidR="001F6110">
        <w:rPr>
          <w:rFonts w:ascii="Arial" w:hAnsi="Arial" w:cs="Arial"/>
        </w:rPr>
        <w:t>a</w:t>
      </w:r>
      <w:r w:rsidRPr="00002291">
        <w:rPr>
          <w:rFonts w:ascii="Arial" w:hAnsi="Arial" w:cs="Arial"/>
        </w:rPr>
        <w:t>ctions:</w:t>
      </w:r>
    </w:p>
    <w:p w14:paraId="4969582C" w14:textId="77777777" w:rsidR="004B53B3" w:rsidRPr="00002291" w:rsidRDefault="004B53B3" w:rsidP="004B53B3">
      <w:pPr>
        <w:keepNext/>
        <w:rPr>
          <w:rFonts w:ascii="Arial" w:hAnsi="Arial" w:cs="Arial"/>
        </w:rPr>
      </w:pPr>
      <w:r w:rsidRPr="00002291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14:paraId="696862A1" w14:textId="77777777" w:rsidR="00FE19B9" w:rsidRPr="00002291" w:rsidRDefault="00002291">
      <w:pPr>
        <w:pStyle w:val="Heading2"/>
        <w:rPr>
          <w:rFonts w:ascii="Arial" w:hAnsi="Arial" w:cs="Arial"/>
          <w:color w:val="auto"/>
        </w:rPr>
      </w:pPr>
      <w:r w:rsidRPr="00002291">
        <w:rPr>
          <w:rFonts w:ascii="Arial" w:hAnsi="Arial" w:cs="Arial"/>
          <w:color w:val="auto"/>
        </w:rPr>
        <w:t>10. Attachments</w:t>
      </w:r>
    </w:p>
    <w:p w14:paraId="649CA1BD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Security footage timestamp(s)</w:t>
      </w:r>
    </w:p>
    <w:p w14:paraId="67F5B509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Screenshots or documents referenced</w:t>
      </w:r>
    </w:p>
    <w:p w14:paraId="582F1141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Copies of forms</w:t>
      </w:r>
      <w:r w:rsidR="004B53B3" w:rsidRPr="00002291">
        <w:rPr>
          <w:rFonts w:ascii="Arial" w:hAnsi="Arial" w:cs="Arial"/>
        </w:rPr>
        <w:t xml:space="preserve"> / EMR used or invoice issued</w:t>
      </w:r>
      <w:r w:rsidRPr="00002291">
        <w:rPr>
          <w:rFonts w:ascii="Arial" w:hAnsi="Arial" w:cs="Arial"/>
        </w:rPr>
        <w:t xml:space="preserve"> </w:t>
      </w:r>
    </w:p>
    <w:p w14:paraId="20B5D58A" w14:textId="77777777" w:rsidR="00FE19B9" w:rsidRPr="00002291" w:rsidRDefault="00002291">
      <w:pPr>
        <w:rPr>
          <w:rFonts w:ascii="Arial" w:hAnsi="Arial" w:cs="Arial"/>
        </w:rPr>
      </w:pPr>
      <w:r w:rsidRPr="00002291">
        <w:rPr>
          <w:rFonts w:ascii="Segoe UI Symbol" w:hAnsi="Segoe UI Symbol" w:cs="Segoe UI Symbol"/>
        </w:rPr>
        <w:t>☐</w:t>
      </w:r>
      <w:r w:rsidRPr="00002291">
        <w:rPr>
          <w:rFonts w:ascii="Arial" w:hAnsi="Arial" w:cs="Arial"/>
        </w:rPr>
        <w:t xml:space="preserve"> Other materials:</w:t>
      </w:r>
      <w:r>
        <w:rPr>
          <w:rFonts w:ascii="Arial" w:hAnsi="Arial" w:cs="Arial"/>
        </w:rPr>
        <w:t xml:space="preserve"> __________________________</w:t>
      </w:r>
    </w:p>
    <w:sectPr w:rsidR="00FE19B9" w:rsidRPr="00002291" w:rsidSect="002862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6FDDE" w14:textId="77777777" w:rsidR="00D13E26" w:rsidRDefault="00D13E26" w:rsidP="00D13E26">
      <w:pPr>
        <w:spacing w:after="0" w:line="240" w:lineRule="auto"/>
      </w:pPr>
      <w:r>
        <w:separator/>
      </w:r>
    </w:p>
  </w:endnote>
  <w:endnote w:type="continuationSeparator" w:id="0">
    <w:p w14:paraId="7967E640" w14:textId="77777777" w:rsidR="00D13E26" w:rsidRDefault="00D13E26" w:rsidP="00D13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81C" w14:textId="77777777" w:rsidR="00D13E26" w:rsidRDefault="00D13E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LX-DOCUMENTID_a1506098-872d-4fbd-b0a8-5b67ebf6494b"/>
      <w:tag w:val="LX-DOCUMENTID"/>
      <w:id w:val="959303312"/>
      <w:placeholder>
        <w:docPart w:val="DefaultPlaceholder_-1854013440"/>
      </w:placeholder>
    </w:sdtPr>
    <w:sdtEndPr/>
    <w:sdtContent>
      <w:p w14:paraId="6E2D0EFD" w14:textId="477CBC03" w:rsidR="00D13E26" w:rsidRDefault="00383A18" w:rsidP="00D13E26">
        <w:pPr>
          <w:pStyle w:val="DocsID"/>
        </w:pPr>
        <w:r>
          <w:t>90601603.2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E2A91" w14:textId="77777777" w:rsidR="00D13E26" w:rsidRDefault="00D13E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A04F5" w14:textId="77777777" w:rsidR="00D13E26" w:rsidRDefault="00D13E26" w:rsidP="00D13E26">
      <w:pPr>
        <w:spacing w:after="0" w:line="240" w:lineRule="auto"/>
      </w:pPr>
      <w:r>
        <w:separator/>
      </w:r>
    </w:p>
  </w:footnote>
  <w:footnote w:type="continuationSeparator" w:id="0">
    <w:p w14:paraId="4F0FF0C2" w14:textId="77777777" w:rsidR="00D13E26" w:rsidRDefault="00D13E26" w:rsidP="00D13E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030A7" w14:textId="77777777" w:rsidR="00D13E26" w:rsidRDefault="00D13E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B6221" w14:textId="77777777" w:rsidR="00D13E26" w:rsidRDefault="00D13E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B927" w14:textId="77777777" w:rsidR="00D13E26" w:rsidRDefault="00D13E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name w:val="UnnamedList8530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name w:val="UnnamedList2534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name w:val="List Number  55425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name w:val="List Number  10485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name w:val="UnnamedList91069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name w:val="List Bullet  786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name w:val="List Bullet  11289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name w:val="List Number L 6167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name w:val="List Bullet L 845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39229009">
    <w:abstractNumId w:val="8"/>
  </w:num>
  <w:num w:numId="2" w16cid:durableId="993607052">
    <w:abstractNumId w:val="6"/>
  </w:num>
  <w:num w:numId="3" w16cid:durableId="838039917">
    <w:abstractNumId w:val="5"/>
  </w:num>
  <w:num w:numId="4" w16cid:durableId="1351294444">
    <w:abstractNumId w:val="4"/>
  </w:num>
  <w:num w:numId="5" w16cid:durableId="225997157">
    <w:abstractNumId w:val="7"/>
  </w:num>
  <w:num w:numId="6" w16cid:durableId="1039235627">
    <w:abstractNumId w:val="3"/>
  </w:num>
  <w:num w:numId="7" w16cid:durableId="281034847">
    <w:abstractNumId w:val="2"/>
  </w:num>
  <w:num w:numId="8" w16cid:durableId="1216429688">
    <w:abstractNumId w:val="1"/>
  </w:num>
  <w:num w:numId="9" w16cid:durableId="2146854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ManageDocInfoCache(AuthorId)" w:val="THIBBITT"/>
    <w:docVar w:name="IManageDocInfoCache(ClientId)" w:val="0071612"/>
    <w:docVar w:name="IManageDocInfoCache(DatabaseName)" w:val="Legal"/>
    <w:docVar w:name="IManageDocInfoCache(DocumentDescription)" w:val="Secret Shopper Encounter - Internal Template"/>
    <w:docVar w:name="IManageDocInfoCache(DocumentNumber)" w:val="90601603"/>
    <w:docVar w:name="IManageDocInfoCache(DocumentVersion)" w:val="2"/>
    <w:docVar w:name="IManageDocInfoCache(Matter)" w:val="0071612.0063"/>
  </w:docVars>
  <w:rsids>
    <w:rsidRoot w:val="00B47730"/>
    <w:rsid w:val="00002291"/>
    <w:rsid w:val="00034616"/>
    <w:rsid w:val="0006063C"/>
    <w:rsid w:val="0008454C"/>
    <w:rsid w:val="0015074B"/>
    <w:rsid w:val="001F6110"/>
    <w:rsid w:val="002862D5"/>
    <w:rsid w:val="0029639D"/>
    <w:rsid w:val="0030663D"/>
    <w:rsid w:val="00326F90"/>
    <w:rsid w:val="00334224"/>
    <w:rsid w:val="003603A3"/>
    <w:rsid w:val="00383A18"/>
    <w:rsid w:val="004B53B3"/>
    <w:rsid w:val="005D4953"/>
    <w:rsid w:val="007908DC"/>
    <w:rsid w:val="009E5A38"/>
    <w:rsid w:val="00A57E30"/>
    <w:rsid w:val="00AA1D8D"/>
    <w:rsid w:val="00AF637D"/>
    <w:rsid w:val="00B47730"/>
    <w:rsid w:val="00CB0664"/>
    <w:rsid w:val="00D13E26"/>
    <w:rsid w:val="00E25499"/>
    <w:rsid w:val="00F01F00"/>
    <w:rsid w:val="00FC693F"/>
    <w:rsid w:val="00FE1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14AA43"/>
  <w14:defaultImageDpi w14:val="330"/>
  <w15:docId w15:val="{D971F282-67D5-4268-8550-80688A43F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D13E26"/>
    <w:rPr>
      <w:color w:val="808080"/>
    </w:rPr>
  </w:style>
  <w:style w:type="paragraph" w:customStyle="1" w:styleId="DocsID">
    <w:name w:val="DocsID"/>
    <w:basedOn w:val="Normal"/>
    <w:link w:val="DocsIDChar"/>
    <w:rsid w:val="00D13E26"/>
    <w:rPr>
      <w:color w:val="000080"/>
      <w:sz w:val="16"/>
    </w:rPr>
  </w:style>
  <w:style w:type="character" w:customStyle="1" w:styleId="DocsIDChar">
    <w:name w:val="DocsID Char"/>
    <w:basedOn w:val="DefaultParagraphFont"/>
    <w:link w:val="DocsID"/>
    <w:rsid w:val="00D13E26"/>
    <w:rPr>
      <w:color w:val="00008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8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numbering" Target="numbering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glossaryDocument" Target="glossary/document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Relationship Type="http://schemas.openxmlformats.org/officeDocument/2006/relationships/customXml" Target="/customXML/item2.xml" Id="imanage.xml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5E6026-1448-4B52-AEBE-758DD1323F09}"/>
      </w:docPartPr>
      <w:docPartBody>
        <w:p w:rsidR="00EB2169" w:rsidRDefault="004C07D6">
          <w:r w:rsidRPr="00A032E7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7D6"/>
    <w:rsid w:val="003603A3"/>
    <w:rsid w:val="004C07D6"/>
    <w:rsid w:val="00EB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07D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2.xml.rels>&#65279;<?xml version="1.0" encoding="utf-8"?><Relationships xmlns="http://schemas.openxmlformats.org/package/2006/relationships"><Relationship Type="http://schemas.openxmlformats.org/officeDocument/2006/relationships/customXmlProps" Target="/customXML/itemProps2.xml" Id="iManageProps" /></Relationships>
</file>

<file path=customXML/item2.xml><?xml version="1.0" encoding="utf-8"?>
<properties xmlns="http://www.imanage.com/work/xmlschema">
  <documentid>Legal!90601603.2</documentid>
  <senderid>THIBBITT</senderid>
  <senderemail>THIBBITT@MILLERTHOMSON.COM</senderemail>
  <lastmodified>2026-01-27T12:16:00.0000000-07:00</lastmodified>
  <database>Legal</database>
</properties>
</file>

<file path=customXML/itemProps2.xml><?xml version="1.0" encoding="utf-8"?>
<ds:datastoreItem xmlns:ds="http://schemas.openxmlformats.org/officeDocument/2006/customXml" ds:itemID="{93B75301-8847-4D1B-903E-DEE37DE3A361}">
  <ds:schemaRefs>
    <ds:schemaRef ds:uri="http://schemas.openxmlformats.org/officeDocument/2006/bibliography"/>
  </ds:schemaRefs>
</ds:datastoreItem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8BB8819-806E-48D8-9577-8ED97E256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403</Words>
  <Characters>5396</Characters>
  <Application>Microsoft Office Word</Application>
  <DocSecurity>0</DocSecurity>
  <Lines>107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Hibbitt, Tory</cp:lastModifiedBy>
  <cp:revision>10</cp:revision>
  <dcterms:created xsi:type="dcterms:W3CDTF">2026-01-27T19:09:00Z</dcterms:created>
  <dcterms:modified xsi:type="dcterms:W3CDTF">2026-01-27T19:16:00Z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dLXNoDocIdAutoUpdate">
    <vt:lpwstr>False</vt:lpwstr>
  </property>
  <property fmtid="{D5CDD505-2E9C-101B-9397-08002B2CF9AE}" pid="3" name="DOCUMENTID-SETTINGS">
    <vt:lpwstr>0</vt:lpwstr>
  </property>
</Properties>
</file>